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Brandschutz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7912649" name="cbd1bea0-939b-11f0-bfbb-d3e8c5ffa69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5072031" name="cbd1bea0-939b-11f0-bfbb-d3e8c5ffa69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33716019" name="d40c1160-939b-11f0-bfbb-d3e8c5ffa69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0425988" name="d40c1160-939b-11f0-bfbb-d3e8c5ffa69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OG, beide Eingänge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Faserzement/ LAP</w:t>
            </w:r>
          </w:p>
          <w:p>
            <w:pPr>
              <w:spacing w:before="0" w:after="0"/>
            </w:pPr>
            <w:r>
              <w:t>Elektrotableau mit Holzrahmen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65762025" name="fdd4a1b0-939b-11f0-bfbb-d3e8c5ffa69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5089210" name="fdd4a1b0-939b-11f0-bfbb-d3e8c5ffa69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63474638" name="5a3cbad0-fdb6-11f0-9a4e-8fca9766b01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5312140" name="5a3cbad0-fdb6-11f0-9a4e-8fca9766b013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42681477" name="02b900c0-939e-11f0-bfbb-d3e8c5ffa69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25943923" name="02b900c0-939e-11f0-bfbb-d3e8c5ffa692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86312559" name="05f69f90-939e-11f0-bfbb-d3e8c5ffa69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9957201" name="05f69f90-939e-11f0-bfbb-d3e8c5ffa692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</w:t>
            </w:r>
          </w:p>
          <w:p>
            <w:pPr>
              <w:spacing w:before="0" w:after="0"/>
            </w:pPr>
            <w:r>
              <w:t>alle Stockwerke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alte Fenster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248663" name="8e150cc0-93a0-11f0-bfbb-d3e8c5ffa69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1356476" name="8e150cc0-93a0-11f0-bfbb-d3e8c5ffa692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87545255" name="9176fc70-93a0-11f0-bfbb-d3e8c5ffa69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8221571" name="9176fc70-93a0-11f0-bfbb-d3e8c5ffa692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VM-24</w:t>
            </w:r>
          </w:p>
          <w:p>
            <w:pPr>
              <w:spacing w:before="0" w:after="0"/>
            </w:pPr>
            <w:r>
              <w:t>gesamter Einbau nach 1990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47448906" name="92e27d30-fdb5-11f0-9a4e-8fca9766b01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70676" name="92e27d30-fdb5-11f0-9a4e-8fca9766b013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52536943" name="978e5200-fdb5-11f0-9a4e-8fca9766b01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5497992" name="978e5200-fdb5-11f0-9a4e-8fca9766b013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Garten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69221870" name="f9411580-fdb7-11f0-9a4e-8fca9766b01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8986285" name="f9411580-fdb7-11f0-9a4e-8fca9766b013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43257704" name="05a11d20-fdb8-11f0-9a4e-8fca9766b01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1555745" name="05a11d20-fdb8-11f0-9a4e-8fca9766b013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Wand und 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82100230" name="3f30fbf0-fdb8-11f0-9a4e-8fca9766b01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9018584" name="3f30fbf0-fdb8-11f0-9a4e-8fca9766b013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63547197" name="427aa8b0-fdb8-11f0-9a4e-8fca9766b01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8497178" name="427aa8b0-fdb8-11f0-9a4e-8fca9766b013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Wand und 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48528508" name="4d4f6a80-fdba-11f0-9a4e-8fca9766b01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707728" name="4d4f6a80-fdba-11f0-9a4e-8fca9766b013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06858020" name="42ecb980-fdba-11f0-9a4e-8fca9766b01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5749037" name="42ecb980-fdba-11f0-9a4e-8fca9766b013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Hubstrasse 7 Hubstrasse 7, 8560 Märstetten, Schweiz</w:t>
          </w:r>
        </w:p>
        <w:p>
          <w:pPr>
            <w:spacing w:before="0" w:after="0"/>
          </w:pPr>
          <w:r>
            <w:t>706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